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Schülerrain 10, 8708 Männedorf</w:t>
          </w:r>
        </w:p>
        <w:p>
          <w:pPr>
            <w:spacing w:before="0" w:after="0"/>
          </w:pPr>
          <w:r>
            <w:t>233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